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33C48" w14:textId="77777777" w:rsidR="00893745" w:rsidRDefault="00000000" w:rsidP="005309C4">
      <w:pPr>
        <w:widowControl w:val="0"/>
        <w:spacing w:line="240" w:lineRule="auto"/>
        <w:ind w:left="634"/>
        <w:jc w:val="center"/>
        <w:rPr>
          <w:sz w:val="36"/>
          <w:szCs w:val="36"/>
        </w:rPr>
      </w:pPr>
      <w:r>
        <w:rPr>
          <w:rFonts w:ascii="Times New Roman" w:hAnsi="Times New Roman" w:hint="eastAsia"/>
          <w:b/>
          <w:sz w:val="36"/>
          <w:shd w:val="clear" w:color="auto" w:fill="FFFF00"/>
        </w:rPr>
        <w:t>프로그램</w:t>
      </w:r>
      <w:r>
        <w:rPr>
          <w:rFonts w:ascii="Times New Roman" w:hAnsi="Times New Roman" w:hint="eastAsia"/>
          <w:b/>
          <w:sz w:val="36"/>
          <w:shd w:val="clear" w:color="auto" w:fill="FFFF00"/>
        </w:rPr>
        <w:t xml:space="preserve"> </w:t>
      </w:r>
      <w:r>
        <w:rPr>
          <w:rFonts w:ascii="Times New Roman" w:hAnsi="Times New Roman" w:hint="eastAsia"/>
          <w:b/>
          <w:sz w:val="36"/>
          <w:shd w:val="clear" w:color="auto" w:fill="FFFF00"/>
        </w:rPr>
        <w:t>이름</w:t>
      </w:r>
    </w:p>
    <w:p w14:paraId="069C8C79" w14:textId="77777777" w:rsidR="00893745" w:rsidRDefault="00000000" w:rsidP="005309C4">
      <w:pPr>
        <w:widowControl w:val="0"/>
        <w:spacing w:line="240" w:lineRule="auto"/>
        <w:ind w:left="634"/>
        <w:jc w:val="center"/>
        <w:rPr>
          <w:sz w:val="36"/>
          <w:szCs w:val="36"/>
        </w:rPr>
      </w:pPr>
      <w:r>
        <w:rPr>
          <w:rFonts w:ascii="Times New Roman" w:hAnsi="Times New Roman" w:hint="eastAsia"/>
          <w:b/>
          <w:i/>
          <w:sz w:val="36"/>
        </w:rPr>
        <w:t>출석</w:t>
      </w:r>
      <w:r>
        <w:rPr>
          <w:rFonts w:ascii="Times New Roman" w:hAnsi="Times New Roman" w:hint="eastAsia"/>
          <w:b/>
          <w:i/>
          <w:sz w:val="36"/>
        </w:rPr>
        <w:t xml:space="preserve"> </w:t>
      </w:r>
      <w:r>
        <w:rPr>
          <w:rFonts w:ascii="Times New Roman" w:hAnsi="Times New Roman" w:hint="eastAsia"/>
          <w:b/>
          <w:i/>
          <w:sz w:val="36"/>
        </w:rPr>
        <w:t>기록부</w:t>
      </w:r>
    </w:p>
    <w:p w14:paraId="3EC5AA2A" w14:textId="77777777" w:rsidR="00893745" w:rsidRDefault="00000000" w:rsidP="005309C4">
      <w:pPr>
        <w:widowControl w:val="0"/>
        <w:spacing w:before="4" w:line="250" w:lineRule="atLeast"/>
        <w:ind w:left="720"/>
      </w:pPr>
      <w:r>
        <w:rPr>
          <w:rFonts w:ascii="Times New Roman" w:hAnsi="Times New Roman" w:hint="eastAsia"/>
          <w:b/>
          <w:i/>
          <w:iCs/>
          <w:sz w:val="25"/>
        </w:rPr>
        <w:t>프로그램</w:t>
      </w:r>
      <w:r>
        <w:rPr>
          <w:rFonts w:ascii="Times New Roman" w:hAnsi="Times New Roman" w:hint="eastAsia"/>
          <w:b/>
          <w:i/>
          <w:iCs/>
          <w:sz w:val="25"/>
        </w:rPr>
        <w:t xml:space="preserve"> </w:t>
      </w:r>
      <w:r>
        <w:rPr>
          <w:rFonts w:ascii="Times New Roman" w:hAnsi="Times New Roman" w:hint="eastAsia"/>
          <w:b/>
          <w:bCs/>
          <w:i/>
          <w:iCs/>
          <w:sz w:val="25"/>
        </w:rPr>
        <w:t>지도자</w:t>
      </w:r>
      <w:r>
        <w:rPr>
          <w:rFonts w:ascii="Times New Roman" w:hAnsi="Times New Roman" w:hint="eastAsia"/>
          <w:b/>
          <w:bCs/>
          <w:i/>
          <w:iCs/>
          <w:sz w:val="25"/>
        </w:rPr>
        <w:t>/</w:t>
      </w:r>
      <w:r>
        <w:rPr>
          <w:rFonts w:ascii="Times New Roman" w:hAnsi="Times New Roman" w:hint="eastAsia"/>
          <w:b/>
          <w:bCs/>
          <w:i/>
          <w:iCs/>
          <w:sz w:val="25"/>
        </w:rPr>
        <w:t>코치</w:t>
      </w:r>
      <w:r>
        <w:rPr>
          <w:rFonts w:ascii="Times New Roman" w:hAnsi="Times New Roman" w:hint="eastAsia"/>
          <w:b/>
          <w:bCs/>
          <w:i/>
          <w:iCs/>
          <w:sz w:val="25"/>
        </w:rPr>
        <w:t>/</w:t>
      </w:r>
      <w:r>
        <w:rPr>
          <w:rFonts w:ascii="Times New Roman" w:hAnsi="Times New Roman" w:hint="eastAsia"/>
          <w:b/>
          <w:bCs/>
          <w:i/>
          <w:iCs/>
          <w:sz w:val="25"/>
        </w:rPr>
        <w:t>강사</w:t>
      </w:r>
      <w:r>
        <w:rPr>
          <w:rFonts w:ascii="Times New Roman" w:hAnsi="Times New Roman" w:hint="eastAsia"/>
          <w:b/>
          <w:bCs/>
          <w:i/>
          <w:iCs/>
          <w:sz w:val="25"/>
        </w:rPr>
        <w:t xml:space="preserve"> </w:t>
      </w:r>
      <w:r>
        <w:rPr>
          <w:rFonts w:ascii="Times New Roman" w:hAnsi="Times New Roman" w:hint="eastAsia"/>
          <w:b/>
          <w:bCs/>
          <w:i/>
          <w:iCs/>
          <w:sz w:val="25"/>
        </w:rPr>
        <w:t>지침</w:t>
      </w:r>
      <w:r>
        <w:rPr>
          <w:rFonts w:ascii="Times New Roman" w:hAnsi="Times New Roman" w:hint="eastAsia"/>
          <w:b/>
          <w:bCs/>
          <w:i/>
          <w:iCs/>
          <w:sz w:val="25"/>
        </w:rPr>
        <w:t>: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프로그램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정보와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참여자</w:t>
      </w:r>
      <w:r>
        <w:rPr>
          <w:rFonts w:ascii="Times New Roman" w:hAnsi="Times New Roman" w:hint="eastAsia"/>
          <w:b/>
          <w:sz w:val="25"/>
        </w:rPr>
        <w:t xml:space="preserve"> ID</w:t>
      </w:r>
      <w:r>
        <w:rPr>
          <w:rFonts w:ascii="Times New Roman" w:hAnsi="Times New Roman" w:hint="eastAsia"/>
          <w:b/>
          <w:sz w:val="25"/>
        </w:rPr>
        <w:t>를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아래에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분명하게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기재해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주십시오</w:t>
      </w:r>
      <w:r>
        <w:rPr>
          <w:rFonts w:ascii="Times New Roman" w:hAnsi="Times New Roman" w:hint="eastAsia"/>
          <w:b/>
          <w:sz w:val="25"/>
        </w:rPr>
        <w:t xml:space="preserve">. </w:t>
      </w:r>
      <w:r>
        <w:rPr>
          <w:rFonts w:ascii="Times New Roman" w:hAnsi="Times New Roman" w:hint="eastAsia"/>
          <w:b/>
          <w:i/>
          <w:iCs/>
          <w:sz w:val="25"/>
        </w:rPr>
        <w:t>참여자</w:t>
      </w:r>
      <w:r>
        <w:rPr>
          <w:rFonts w:ascii="Times New Roman" w:hAnsi="Times New Roman" w:hint="eastAsia"/>
          <w:b/>
          <w:i/>
          <w:iCs/>
          <w:sz w:val="25"/>
        </w:rPr>
        <w:t xml:space="preserve"> </w:t>
      </w:r>
      <w:r>
        <w:rPr>
          <w:rFonts w:ascii="Times New Roman" w:hAnsi="Times New Roman" w:hint="eastAsia"/>
          <w:b/>
          <w:i/>
          <w:iCs/>
          <w:sz w:val="25"/>
        </w:rPr>
        <w:t>정보</w:t>
      </w:r>
      <w:r>
        <w:rPr>
          <w:rFonts w:ascii="Times New Roman" w:hAnsi="Times New Roman" w:hint="eastAsia"/>
          <w:b/>
          <w:i/>
          <w:iCs/>
          <w:sz w:val="25"/>
        </w:rPr>
        <w:t xml:space="preserve"> </w:t>
      </w:r>
      <w:r>
        <w:rPr>
          <w:rFonts w:ascii="Times New Roman" w:hAnsi="Times New Roman" w:hint="eastAsia"/>
          <w:b/>
          <w:i/>
          <w:iCs/>
          <w:sz w:val="25"/>
        </w:rPr>
        <w:t>양식</w:t>
      </w:r>
      <w:r>
        <w:rPr>
          <w:rFonts w:ascii="Times New Roman" w:hAnsi="Times New Roman" w:hint="eastAsia"/>
          <w:b/>
          <w:sz w:val="25"/>
        </w:rPr>
        <w:t>에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있는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대로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참여자의</w:t>
      </w:r>
      <w:r>
        <w:rPr>
          <w:rFonts w:ascii="Times New Roman" w:hAnsi="Times New Roman" w:hint="eastAsia"/>
          <w:b/>
          <w:sz w:val="25"/>
        </w:rPr>
        <w:t xml:space="preserve"> ID</w:t>
      </w:r>
      <w:r>
        <w:rPr>
          <w:rFonts w:ascii="Times New Roman" w:hAnsi="Times New Roman" w:hint="eastAsia"/>
          <w:b/>
          <w:sz w:val="25"/>
        </w:rPr>
        <w:t>를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기재해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주십시오</w:t>
      </w:r>
      <w:r>
        <w:rPr>
          <w:rFonts w:ascii="Times New Roman" w:hAnsi="Times New Roman" w:hint="eastAsia"/>
          <w:b/>
          <w:sz w:val="25"/>
        </w:rPr>
        <w:t>.</w:t>
      </w:r>
    </w:p>
    <w:p w14:paraId="401DED8A" w14:textId="77777777" w:rsidR="00893745" w:rsidRDefault="00000000" w:rsidP="005309C4">
      <w:pPr>
        <w:widowControl w:val="0"/>
        <w:spacing w:before="120" w:line="240" w:lineRule="auto"/>
        <w:ind w:left="720" w:right="2664"/>
        <w:rPr>
          <w:sz w:val="25"/>
          <w:szCs w:val="25"/>
        </w:rPr>
      </w:pPr>
      <w:r>
        <w:rPr>
          <w:rFonts w:ascii="Times New Roman" w:hAnsi="Times New Roman" w:hint="eastAsia"/>
          <w:sz w:val="25"/>
        </w:rPr>
        <w:t>참여자가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참여한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각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세션에</w:t>
      </w:r>
      <w:r>
        <w:rPr>
          <w:rFonts w:ascii="Times New Roman" w:hAnsi="Times New Roman" w:hint="eastAsia"/>
          <w:sz w:val="25"/>
        </w:rPr>
        <w:t xml:space="preserve"> X </w:t>
      </w:r>
      <w:r>
        <w:rPr>
          <w:rFonts w:ascii="Times New Roman" w:hAnsi="Times New Roman" w:hint="eastAsia"/>
          <w:sz w:val="25"/>
        </w:rPr>
        <w:t>표시해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주십시오</w:t>
      </w:r>
      <w:r>
        <w:rPr>
          <w:rFonts w:ascii="Times New Roman" w:hAnsi="Times New Roman" w:hint="eastAsia"/>
          <w:sz w:val="25"/>
        </w:rPr>
        <w:t xml:space="preserve"> </w:t>
      </w:r>
    </w:p>
    <w:p w14:paraId="572EB0A1" w14:textId="77777777" w:rsidR="00893745" w:rsidRDefault="00000000" w:rsidP="005309C4">
      <w:pPr>
        <w:widowControl w:val="0"/>
        <w:spacing w:before="240" w:line="240" w:lineRule="auto"/>
        <w:ind w:left="720" w:right="2664"/>
        <w:rPr>
          <w:sz w:val="25"/>
          <w:szCs w:val="25"/>
        </w:rPr>
      </w:pPr>
      <w:r>
        <w:rPr>
          <w:rFonts w:ascii="Times New Roman" w:hAnsi="Times New Roman" w:hint="eastAsia"/>
          <w:sz w:val="25"/>
        </w:rPr>
        <w:t>시행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장소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이름</w:t>
      </w:r>
      <w:r>
        <w:rPr>
          <w:rFonts w:ascii="Times New Roman" w:hAnsi="Times New Roman" w:hint="eastAsia"/>
          <w:sz w:val="25"/>
        </w:rPr>
        <w:t>:___________________________________</w:t>
      </w: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9"/>
        <w:gridCol w:w="2011"/>
        <w:gridCol w:w="3940"/>
      </w:tblGrid>
      <w:tr w:rsidR="00893745" w14:paraId="6D19BD1A" w14:textId="77777777">
        <w:trPr>
          <w:trHeight w:val="434"/>
        </w:trPr>
        <w:tc>
          <w:tcPr>
            <w:tcW w:w="2869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14:paraId="353B071A" w14:textId="77777777" w:rsidR="00893745" w:rsidRDefault="00000000" w:rsidP="005309C4">
            <w:pPr>
              <w:widowControl w:val="0"/>
              <w:spacing w:before="6" w:line="280" w:lineRule="atLeast"/>
              <w:ind w:left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프로그램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시작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날짜</w:t>
            </w:r>
          </w:p>
        </w:tc>
        <w:tc>
          <w:tcPr>
            <w:tcW w:w="2011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14:paraId="348C3887" w14:textId="77777777" w:rsidR="00893745" w:rsidRDefault="00000000" w:rsidP="005309C4">
            <w:pPr>
              <w:widowControl w:val="0"/>
              <w:spacing w:before="6" w:line="28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(mm/dd/</w:t>
            </w:r>
            <w:proofErr w:type="spellStart"/>
            <w:r>
              <w:rPr>
                <w:rFonts w:ascii="Times New Roman" w:hAnsi="Times New Roman" w:hint="eastAsia"/>
                <w:color w:val="000000"/>
                <w:sz w:val="25"/>
              </w:rPr>
              <w:t>yyyy</w:t>
            </w:r>
            <w:proofErr w:type="spellEnd"/>
            <w:r>
              <w:rPr>
                <w:rFonts w:ascii="Times New Roman" w:hAnsi="Times New Roman" w:hint="eastAsia"/>
                <w:color w:val="000000"/>
                <w:sz w:val="25"/>
              </w:rPr>
              <w:t>)</w:t>
            </w:r>
          </w:p>
        </w:tc>
        <w:tc>
          <w:tcPr>
            <w:tcW w:w="3940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14:paraId="026162D8" w14:textId="77777777" w:rsidR="00893745" w:rsidRDefault="00000000" w:rsidP="005309C4">
            <w:pPr>
              <w:widowControl w:val="0"/>
              <w:spacing w:before="6" w:line="280" w:lineRule="atLeas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__ __/__ __/ __ __ __ __</w:t>
            </w:r>
          </w:p>
        </w:tc>
      </w:tr>
      <w:tr w:rsidR="00893745" w14:paraId="5A09B133" w14:textId="77777777">
        <w:trPr>
          <w:trHeight w:val="58"/>
        </w:trPr>
        <w:tc>
          <w:tcPr>
            <w:tcW w:w="2869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14:paraId="0F7876FA" w14:textId="77777777" w:rsidR="00893745" w:rsidRDefault="00000000" w:rsidP="005309C4">
            <w:pPr>
              <w:widowControl w:val="0"/>
              <w:spacing w:before="6" w:line="280" w:lineRule="atLeast"/>
              <w:ind w:left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프로그램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종료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날짜</w:t>
            </w:r>
          </w:p>
        </w:tc>
        <w:tc>
          <w:tcPr>
            <w:tcW w:w="2011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14:paraId="1B7907D9" w14:textId="77777777" w:rsidR="00893745" w:rsidRDefault="00000000" w:rsidP="005309C4">
            <w:pPr>
              <w:widowControl w:val="0"/>
              <w:spacing w:before="6" w:line="28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(mm/dd/</w:t>
            </w:r>
            <w:proofErr w:type="spellStart"/>
            <w:r>
              <w:rPr>
                <w:rFonts w:ascii="Times New Roman" w:hAnsi="Times New Roman" w:hint="eastAsia"/>
                <w:color w:val="000000"/>
                <w:sz w:val="25"/>
              </w:rPr>
              <w:t>yyyy</w:t>
            </w:r>
            <w:proofErr w:type="spellEnd"/>
            <w:r>
              <w:rPr>
                <w:rFonts w:ascii="Times New Roman" w:hAnsi="Times New Roman" w:hint="eastAsia"/>
                <w:color w:val="000000"/>
                <w:sz w:val="25"/>
              </w:rPr>
              <w:t>)</w:t>
            </w:r>
          </w:p>
        </w:tc>
        <w:tc>
          <w:tcPr>
            <w:tcW w:w="3940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14:paraId="0D2EDE10" w14:textId="77777777" w:rsidR="00893745" w:rsidRDefault="00000000" w:rsidP="005309C4">
            <w:pPr>
              <w:widowControl w:val="0"/>
              <w:spacing w:before="6" w:line="280" w:lineRule="atLeas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__ __/__ __/ __ __ __ __</w:t>
            </w:r>
          </w:p>
        </w:tc>
      </w:tr>
    </w:tbl>
    <w:p w14:paraId="40DFE3DE" w14:textId="77777777" w:rsidR="00893745" w:rsidRDefault="00893745" w:rsidP="005309C4">
      <w:pPr>
        <w:widowControl w:val="0"/>
        <w:spacing w:line="271" w:lineRule="atLeast"/>
        <w:ind w:left="810"/>
      </w:pPr>
    </w:p>
    <w:p w14:paraId="68359C87" w14:textId="77777777" w:rsidR="00893745" w:rsidRDefault="00893745" w:rsidP="005309C4">
      <w:pPr>
        <w:widowControl w:val="0"/>
        <w:spacing w:before="29" w:line="271" w:lineRule="atLeast"/>
        <w:ind w:left="810"/>
      </w:pPr>
    </w:p>
    <w:tbl>
      <w:tblPr>
        <w:tblW w:w="15030" w:type="dxa"/>
        <w:tblInd w:w="3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5"/>
        <w:gridCol w:w="536"/>
        <w:gridCol w:w="536"/>
        <w:gridCol w:w="534"/>
        <w:gridCol w:w="488"/>
        <w:gridCol w:w="491"/>
        <w:gridCol w:w="498"/>
        <w:gridCol w:w="490"/>
        <w:gridCol w:w="542"/>
        <w:gridCol w:w="491"/>
        <w:gridCol w:w="650"/>
        <w:gridCol w:w="649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893745" w14:paraId="040F422E" w14:textId="77777777">
        <w:trPr>
          <w:trHeight w:hRule="exact" w:val="356"/>
        </w:trPr>
        <w:tc>
          <w:tcPr>
            <w:tcW w:w="369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6BC2E1EC" w14:textId="77777777" w:rsidR="00893745" w:rsidRDefault="00000000" w:rsidP="005309C4">
            <w:pPr>
              <w:widowControl w:val="0"/>
              <w:ind w:left="126"/>
              <w:jc w:val="both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참여자</w:t>
            </w: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 xml:space="preserve"> ID</w:t>
            </w:r>
          </w:p>
        </w:tc>
        <w:tc>
          <w:tcPr>
            <w:tcW w:w="11340" w:type="dxa"/>
            <w:gridSpan w:val="20"/>
            <w:tcBorders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2E6216BE" w14:textId="77777777" w:rsidR="00893745" w:rsidRDefault="00000000" w:rsidP="005309C4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세션</w:t>
            </w: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번호</w:t>
            </w: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*</w:t>
            </w:r>
          </w:p>
        </w:tc>
      </w:tr>
      <w:tr w:rsidR="00893745" w14:paraId="61B3930C" w14:textId="77777777">
        <w:trPr>
          <w:trHeight w:hRule="exact" w:val="443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6A994E" w14:textId="77777777" w:rsidR="00893745" w:rsidRDefault="00893745" w:rsidP="005309C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C8820D4" w14:textId="77777777" w:rsidR="00893745" w:rsidRDefault="00000000" w:rsidP="005309C4">
            <w:pPr>
              <w:widowControl w:val="0"/>
              <w:spacing w:before="2"/>
              <w:ind w:left="206" w:right="189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5D60102C" w14:textId="77777777" w:rsidR="00893745" w:rsidRDefault="00000000" w:rsidP="005309C4">
            <w:pPr>
              <w:widowControl w:val="0"/>
              <w:spacing w:before="2"/>
              <w:ind w:left="206" w:right="189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495959CD" w14:textId="77777777" w:rsidR="00893745" w:rsidRDefault="00000000" w:rsidP="005309C4">
            <w:pPr>
              <w:widowControl w:val="0"/>
              <w:spacing w:before="2"/>
              <w:ind w:left="182" w:right="168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3D6E3F2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65F35F8D" w14:textId="77777777" w:rsidR="00893745" w:rsidRDefault="00000000" w:rsidP="005309C4">
            <w:pPr>
              <w:widowControl w:val="0"/>
              <w:spacing w:before="2"/>
              <w:ind w:left="182" w:right="168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5</w:t>
            </w: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  <w:hideMark/>
          </w:tcPr>
          <w:p w14:paraId="44A59D9B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6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14:paraId="209C270A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7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14:paraId="21927B68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8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14:paraId="0B951748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9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14:paraId="71AAD81B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10</w:t>
            </w: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14:paraId="4231716E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11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7DD958E8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12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1634B538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13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7F18DF69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14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783FB694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15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3F4C3A49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16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6A64D95C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17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39F38C44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18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4F58F17B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19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234E14A" w14:textId="77777777" w:rsidR="00893745" w:rsidRDefault="00000000" w:rsidP="005309C4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5"/>
              </w:rPr>
              <w:t>20</w:t>
            </w:r>
          </w:p>
        </w:tc>
      </w:tr>
      <w:tr w:rsidR="00893745" w14:paraId="363FC2D9" w14:textId="77777777">
        <w:trPr>
          <w:trHeight w:hRule="exact" w:val="418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411D11EB" w14:textId="77777777" w:rsidR="00893745" w:rsidRDefault="00000000" w:rsidP="005309C4">
            <w:pPr>
              <w:widowControl w:val="0"/>
              <w:spacing w:before="1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1.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345470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3C3A00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2DF125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2D09A95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7C7185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6BFD0BF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5C08DB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70AA6D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EAF406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4466F09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1D1E67EA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28545F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DD9D2EC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87D786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08205DA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72759A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BA662BD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92699B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8E2FB8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6D78CC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</w:tr>
      <w:tr w:rsidR="00893745" w14:paraId="5DC1A057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4722C68A" w14:textId="77777777" w:rsidR="00893745" w:rsidRDefault="00000000" w:rsidP="005309C4">
            <w:pPr>
              <w:widowControl w:val="0"/>
              <w:spacing w:before="4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2.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C276F75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FEB8E6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AC205E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068CFD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FF99CF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36072B89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4C1E086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373524E5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CD537F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AD1B3BC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9E91070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D2843C5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CBCC76B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13B0819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0B271B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8C129A8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5680A5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362873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5E97B35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928654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</w:tr>
      <w:tr w:rsidR="00893745" w14:paraId="211C97A0" w14:textId="77777777">
        <w:trPr>
          <w:trHeight w:hRule="exact" w:val="418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6831241C" w14:textId="77777777" w:rsidR="00893745" w:rsidRDefault="00000000" w:rsidP="005309C4">
            <w:pPr>
              <w:widowControl w:val="0"/>
              <w:spacing w:before="1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3.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04345B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FD5C3B5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6C1F53B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9E9C9A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8E9D0D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6CFD219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45FE901F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1EBCF40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E7AA9DB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2D32E1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1A9B378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FAD87A9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F3A4DE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ACAE219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4508A6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0D9BF5F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C8F7D5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7C79C8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FCC32D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7C664FA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</w:tr>
      <w:tr w:rsidR="00893745" w14:paraId="5715F640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60F18F91" w14:textId="77777777" w:rsidR="00893745" w:rsidRDefault="00000000" w:rsidP="005309C4">
            <w:pPr>
              <w:widowControl w:val="0"/>
              <w:spacing w:before="4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4.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E1DA19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1CCF79F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F44597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C2907B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D1AD1E0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48F24DA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1299B9E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E7D187A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1020C01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375D59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A8F2A1D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14F7FD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1E824C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1D71585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3617080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C25A88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BBF2E90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06A3D5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6BF927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E6295B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</w:tr>
      <w:tr w:rsidR="00893745" w14:paraId="4AD57D42" w14:textId="77777777">
        <w:trPr>
          <w:trHeight w:hRule="exact" w:val="418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094E9C5" w14:textId="77777777" w:rsidR="00893745" w:rsidRDefault="00000000" w:rsidP="005309C4">
            <w:pPr>
              <w:widowControl w:val="0"/>
              <w:spacing w:before="1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5.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BD8C8FC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6A3620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4F3D2D8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8ECACD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AB098FD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23EA01AC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34EDC3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362A3FC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A39E65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7A478C98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5E9AB5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05FEA4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AAB50F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94D6C18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A38AB30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B0C1B7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A85911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11B4345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DF07ED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E3ED099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</w:tr>
      <w:tr w:rsidR="00893745" w14:paraId="5AC743DD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7B333A98" w14:textId="77777777" w:rsidR="00893745" w:rsidRDefault="00000000" w:rsidP="005309C4">
            <w:pPr>
              <w:widowControl w:val="0"/>
              <w:spacing w:before="4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6.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75BCF7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832874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57BBB0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6C2E36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D9A6A18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77E4CA5F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1F348C6F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3DFC43C8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11C1381C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3C92459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2848D4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22C5A9F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A9D555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0DF9A5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D30A3C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E077DD5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0730FDF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934C065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7C5A93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4F8E07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</w:tr>
      <w:tr w:rsidR="00893745" w14:paraId="16FBB9F5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98355F2" w14:textId="77777777" w:rsidR="00893745" w:rsidRDefault="00000000" w:rsidP="005309C4">
            <w:pPr>
              <w:widowControl w:val="0"/>
              <w:spacing w:before="1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7.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E84E488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B3FF10D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F0F49A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88A566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E217E1D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45F0106D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5B30309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F88372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7B8A691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1DAC285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0654AD9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8F53B3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2ED0199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9631DE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A7F0029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535E530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FA61011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0C34DC5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F8B4021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C28095B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</w:tr>
      <w:tr w:rsidR="00893745" w14:paraId="00CDF45B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5219B3EF" w14:textId="77777777" w:rsidR="00893745" w:rsidRDefault="00000000" w:rsidP="005309C4">
            <w:pPr>
              <w:widowControl w:val="0"/>
              <w:spacing w:before="1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8.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F18C00D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38C7F9A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007F85C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CCFAADA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5DA475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21EF756D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7A789F80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08BE79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1240498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47515FF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17DB543F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43BB80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20F8E6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9D7DA0A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8D4A7CB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13601D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FF09E6B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CFA5380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A622D2B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36B920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</w:tr>
      <w:tr w:rsidR="00893745" w14:paraId="4D4D6958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78240A6B" w14:textId="77777777" w:rsidR="00893745" w:rsidRDefault="00000000" w:rsidP="005309C4">
            <w:pPr>
              <w:widowControl w:val="0"/>
              <w:spacing w:before="1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9.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9B0900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59223CD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2743F58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0AF04EF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55D294F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62065F2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97CBEB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31AC8B9B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4374841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7FC2478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4F0FFFB0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3D0D29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D2BA18D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DE18EFD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13767FD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59D13DA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60F5BDA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64382E0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700AC8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FE8B3FA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</w:tr>
      <w:tr w:rsidR="00893745" w14:paraId="6BEF72A7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DCF219F" w14:textId="77777777" w:rsidR="00893745" w:rsidRDefault="00000000" w:rsidP="005309C4">
            <w:pPr>
              <w:widowControl w:val="0"/>
              <w:spacing w:before="1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10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E49A3A1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A1753A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BF0BA09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D1D9D9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434B8FF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25A9FF8E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5BDBA3D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A9E6CDB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AC2FE54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75A39E26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0F71C81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30D4EB7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09191C1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B9179B3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6F680C0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9B60C7C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809B681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7AB5B50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3DAEDD8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0E352E2" w14:textId="77777777" w:rsidR="00893745" w:rsidRDefault="00893745" w:rsidP="005309C4">
            <w:pPr>
              <w:widowControl w:val="0"/>
              <w:rPr>
                <w:color w:val="000000"/>
                <w:sz w:val="25"/>
                <w:szCs w:val="25"/>
              </w:rPr>
            </w:pPr>
          </w:p>
        </w:tc>
      </w:tr>
    </w:tbl>
    <w:p w14:paraId="5C0E669B" w14:textId="77777777" w:rsidR="00893745" w:rsidRDefault="00000000" w:rsidP="005309C4">
      <w:pPr>
        <w:ind w:left="540"/>
        <w:rPr>
          <w:sz w:val="25"/>
          <w:szCs w:val="25"/>
        </w:rPr>
      </w:pPr>
      <w:r>
        <w:rPr>
          <w:rFonts w:ascii="Times New Roman" w:hAnsi="Times New Roman" w:hint="eastAsia"/>
          <w:i/>
          <w:sz w:val="25"/>
        </w:rPr>
        <w:t xml:space="preserve">* </w:t>
      </w:r>
      <w:r>
        <w:rPr>
          <w:rFonts w:ascii="Times New Roman" w:hAnsi="Times New Roman" w:hint="eastAsia"/>
          <w:i/>
          <w:sz w:val="25"/>
        </w:rPr>
        <w:t>가능한</w:t>
      </w:r>
      <w:r>
        <w:rPr>
          <w:rFonts w:ascii="Times New Roman" w:hAnsi="Times New Roman" w:hint="eastAsia"/>
          <w:i/>
          <w:sz w:val="25"/>
        </w:rPr>
        <w:t xml:space="preserve"> </w:t>
      </w:r>
      <w:r>
        <w:rPr>
          <w:rFonts w:ascii="Times New Roman" w:hAnsi="Times New Roman" w:hint="eastAsia"/>
          <w:i/>
          <w:sz w:val="25"/>
        </w:rPr>
        <w:t>세션</w:t>
      </w:r>
      <w:r>
        <w:rPr>
          <w:rFonts w:ascii="Times New Roman" w:hAnsi="Times New Roman" w:hint="eastAsia"/>
          <w:i/>
          <w:sz w:val="25"/>
        </w:rPr>
        <w:t xml:space="preserve"> </w:t>
      </w:r>
      <w:r>
        <w:rPr>
          <w:rFonts w:ascii="Times New Roman" w:hAnsi="Times New Roman" w:hint="eastAsia"/>
          <w:i/>
          <w:sz w:val="25"/>
        </w:rPr>
        <w:t>수에</w:t>
      </w:r>
      <w:r>
        <w:rPr>
          <w:rFonts w:ascii="Times New Roman" w:hAnsi="Times New Roman" w:hint="eastAsia"/>
          <w:i/>
          <w:sz w:val="25"/>
        </w:rPr>
        <w:t xml:space="preserve"> </w:t>
      </w:r>
      <w:r>
        <w:rPr>
          <w:rFonts w:ascii="Times New Roman" w:hAnsi="Times New Roman" w:hint="eastAsia"/>
          <w:i/>
          <w:sz w:val="25"/>
        </w:rPr>
        <w:t>따라</w:t>
      </w:r>
      <w:r>
        <w:rPr>
          <w:rFonts w:ascii="Times New Roman" w:hAnsi="Times New Roman" w:hint="eastAsia"/>
          <w:i/>
          <w:sz w:val="25"/>
        </w:rPr>
        <w:t xml:space="preserve"> </w:t>
      </w:r>
      <w:r>
        <w:rPr>
          <w:rFonts w:ascii="Times New Roman" w:hAnsi="Times New Roman" w:hint="eastAsia"/>
          <w:i/>
          <w:sz w:val="25"/>
        </w:rPr>
        <w:t>이</w:t>
      </w:r>
      <w:r>
        <w:rPr>
          <w:rFonts w:ascii="Times New Roman" w:hAnsi="Times New Roman" w:hint="eastAsia"/>
          <w:i/>
          <w:sz w:val="25"/>
        </w:rPr>
        <w:t xml:space="preserve"> </w:t>
      </w:r>
      <w:r>
        <w:rPr>
          <w:rFonts w:ascii="Times New Roman" w:hAnsi="Times New Roman" w:hint="eastAsia"/>
          <w:i/>
          <w:sz w:val="25"/>
        </w:rPr>
        <w:t>부분을</w:t>
      </w:r>
      <w:r>
        <w:rPr>
          <w:rFonts w:ascii="Times New Roman" w:hAnsi="Times New Roman" w:hint="eastAsia"/>
          <w:i/>
          <w:sz w:val="25"/>
        </w:rPr>
        <w:t xml:space="preserve"> </w:t>
      </w:r>
      <w:r>
        <w:rPr>
          <w:rFonts w:ascii="Times New Roman" w:hAnsi="Times New Roman" w:hint="eastAsia"/>
          <w:i/>
          <w:sz w:val="25"/>
        </w:rPr>
        <w:t>수정하십시오</w:t>
      </w:r>
      <w:r>
        <w:rPr>
          <w:rFonts w:ascii="Times New Roman" w:hAnsi="Times New Roman" w:hint="eastAsia"/>
          <w:i/>
          <w:sz w:val="25"/>
        </w:rPr>
        <w:t xml:space="preserve">. </w:t>
      </w:r>
      <w:r>
        <w:rPr>
          <w:rFonts w:ascii="Times New Roman" w:hAnsi="Times New Roman" w:hint="eastAsia"/>
          <w:i/>
          <w:sz w:val="25"/>
        </w:rPr>
        <w:t>필요한</w:t>
      </w:r>
      <w:r>
        <w:rPr>
          <w:rFonts w:ascii="Times New Roman" w:hAnsi="Times New Roman" w:hint="eastAsia"/>
          <w:i/>
          <w:sz w:val="25"/>
        </w:rPr>
        <w:t xml:space="preserve"> </w:t>
      </w:r>
      <w:r>
        <w:rPr>
          <w:rFonts w:ascii="Times New Roman" w:hAnsi="Times New Roman" w:hint="eastAsia"/>
          <w:i/>
          <w:sz w:val="25"/>
        </w:rPr>
        <w:t>경우</w:t>
      </w:r>
      <w:r>
        <w:rPr>
          <w:rFonts w:ascii="Times New Roman" w:hAnsi="Times New Roman" w:hint="eastAsia"/>
          <w:i/>
          <w:sz w:val="25"/>
        </w:rPr>
        <w:t xml:space="preserve"> </w:t>
      </w:r>
      <w:r>
        <w:rPr>
          <w:rFonts w:ascii="Times New Roman" w:hAnsi="Times New Roman" w:hint="eastAsia"/>
          <w:i/>
          <w:sz w:val="25"/>
        </w:rPr>
        <w:t>추가</w:t>
      </w:r>
      <w:r>
        <w:rPr>
          <w:rFonts w:ascii="Times New Roman" w:hAnsi="Times New Roman" w:hint="eastAsia"/>
          <w:i/>
          <w:sz w:val="25"/>
        </w:rPr>
        <w:t xml:space="preserve"> </w:t>
      </w:r>
      <w:r>
        <w:rPr>
          <w:rFonts w:ascii="Times New Roman" w:hAnsi="Times New Roman" w:hint="eastAsia"/>
          <w:i/>
          <w:sz w:val="25"/>
        </w:rPr>
        <w:t>페이지를</w:t>
      </w:r>
      <w:r>
        <w:rPr>
          <w:rFonts w:ascii="Times New Roman" w:hAnsi="Times New Roman" w:hint="eastAsia"/>
          <w:i/>
          <w:sz w:val="25"/>
        </w:rPr>
        <w:t xml:space="preserve"> </w:t>
      </w:r>
      <w:r>
        <w:rPr>
          <w:rFonts w:ascii="Times New Roman" w:hAnsi="Times New Roman" w:hint="eastAsia"/>
          <w:i/>
          <w:sz w:val="25"/>
        </w:rPr>
        <w:t>사용해</w:t>
      </w:r>
      <w:r>
        <w:rPr>
          <w:rFonts w:ascii="Times New Roman" w:hAnsi="Times New Roman" w:hint="eastAsia"/>
          <w:i/>
          <w:sz w:val="25"/>
        </w:rPr>
        <w:t xml:space="preserve"> </w:t>
      </w:r>
      <w:r>
        <w:rPr>
          <w:rFonts w:ascii="Times New Roman" w:hAnsi="Times New Roman" w:hint="eastAsia"/>
          <w:i/>
          <w:sz w:val="25"/>
        </w:rPr>
        <w:t>주십시오</w:t>
      </w:r>
    </w:p>
    <w:sectPr w:rsidR="00893745">
      <w:headerReference w:type="default" r:id="rId6"/>
      <w:footerReference w:type="default" r:id="rId7"/>
      <w:type w:val="continuous"/>
      <w:pgSz w:w="15840" w:h="12240" w:orient="landscape"/>
      <w:pgMar w:top="540" w:right="120" w:bottom="360" w:left="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7A19A" w14:textId="77777777" w:rsidR="00BC4EF0" w:rsidRDefault="00BC4EF0">
      <w:pPr>
        <w:spacing w:line="240" w:lineRule="auto"/>
      </w:pPr>
      <w:r>
        <w:separator/>
      </w:r>
    </w:p>
  </w:endnote>
  <w:endnote w:type="continuationSeparator" w:id="0">
    <w:p w14:paraId="35B51EB8" w14:textId="77777777" w:rsidR="00BC4EF0" w:rsidRDefault="00BC4E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86B7E" w14:textId="77777777" w:rsidR="00893745" w:rsidRDefault="00000000">
    <w:pPr>
      <w:spacing w:after="200" w:line="276" w:lineRule="auto"/>
      <w:ind w:left="720" w:right="690"/>
      <w:rPr>
        <w:sz w:val="16"/>
        <w:szCs w:val="16"/>
      </w:rPr>
    </w:pPr>
    <w:r>
      <w:rPr>
        <w:rFonts w:hint="eastAsia"/>
        <w:sz w:val="16"/>
      </w:rPr>
      <w:t>1995</w:t>
    </w:r>
    <w:r>
      <w:rPr>
        <w:rFonts w:hint="eastAsia"/>
        <w:sz w:val="16"/>
      </w:rPr>
      <w:t>년의 서류 작업 간소화법에 따르면, 유효한 OMB 통제 번호(OMB 0985-0039)가 표시되는 경우 외에는 정보 수집에 응답할 필요가 없습니다.  이 정보 수집에 대한 공개 보고 부담은 필요한 데이터를 수집 및 유지하고 정보 수집을 완료 및 검토하는 시간을 포함하여 응답당 평균 15분으로 추정됩니다.  이 수집에 응답할 의무는 미국 노인법 및 환자보호 및 부담적정보험법의 법적 권한에 따라 혜택을 유지 또는 관리하기 위해 필요합니다.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18DCE" w14:textId="77777777" w:rsidR="00BC4EF0" w:rsidRDefault="00BC4EF0">
      <w:pPr>
        <w:spacing w:line="240" w:lineRule="auto"/>
      </w:pPr>
      <w:r>
        <w:separator/>
      </w:r>
    </w:p>
  </w:footnote>
  <w:footnote w:type="continuationSeparator" w:id="0">
    <w:p w14:paraId="6DC0868C" w14:textId="77777777" w:rsidR="00BC4EF0" w:rsidRDefault="00BC4E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17E5" w14:textId="77777777" w:rsidR="00893745" w:rsidRDefault="00000000">
    <w:pPr>
      <w:spacing w:line="240" w:lineRule="auto"/>
      <w:ind w:right="600"/>
      <w:jc w:val="right"/>
      <w:rPr>
        <w:sz w:val="16"/>
        <w:szCs w:val="16"/>
      </w:rPr>
    </w:pPr>
    <w:r>
      <w:rPr>
        <w:rFonts w:hint="eastAsia"/>
        <w:sz w:val="16"/>
      </w:rPr>
      <w:t xml:space="preserve">OMB 통제 번호 0985-0039 </w:t>
    </w:r>
  </w:p>
  <w:p w14:paraId="7C9EA44C" w14:textId="77777777" w:rsidR="00893745" w:rsidRDefault="00000000">
    <w:pPr>
      <w:spacing w:line="240" w:lineRule="auto"/>
      <w:ind w:right="600"/>
      <w:jc w:val="right"/>
      <w:rPr>
        <w:sz w:val="16"/>
        <w:szCs w:val="16"/>
      </w:rPr>
    </w:pPr>
    <w:r>
      <w:rPr>
        <w:rFonts w:hint="eastAsia"/>
        <w:sz w:val="16"/>
      </w:rPr>
      <w:t>만료일 2024/04/30</w:t>
    </w:r>
  </w:p>
  <w:p w14:paraId="6D11FE54" w14:textId="77777777" w:rsidR="00893745" w:rsidRDefault="00893745">
    <w:pPr>
      <w:spacing w:after="40" w:line="276" w:lineRule="auto"/>
      <w:ind w:left="720"/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3745"/>
    <w:rsid w:val="005309C4"/>
    <w:rsid w:val="00893745"/>
    <w:rsid w:val="00BC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AC61F"/>
  <w15:docId w15:val="{14167DA2-418B-4FC7-979E-F082CFD4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pPr>
      <w:spacing w:line="288" w:lineRule="auto"/>
    </w:pPr>
    <w:rPr>
      <w:rFonts w:ascii="Calibri" w:eastAsia="Calibri" w:hAnsi="Calibri" w:cs="Calibri"/>
      <w:sz w:val="21"/>
      <w:szCs w:val="21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21EFB8FD-9502-4129-9F9A-16C101A8DB8A}"/>
</file>

<file path=customXml/itemProps2.xml><?xml version="1.0" encoding="utf-8"?>
<ds:datastoreItem xmlns:ds="http://schemas.openxmlformats.org/officeDocument/2006/customXml" ds:itemID="{BA79B91E-2770-4ED9-A50E-E9A966978C60}"/>
</file>

<file path=customXml/itemProps3.xml><?xml version="1.0" encoding="utf-8"?>
<ds:datastoreItem xmlns:ds="http://schemas.openxmlformats.org/officeDocument/2006/customXml" ds:itemID="{9FB7EA53-E806-4AA3-BD78-6B50B008FF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2</cp:revision>
  <dcterms:created xsi:type="dcterms:W3CDTF">2023-08-03T15:45:00Z</dcterms:created>
  <dcterms:modified xsi:type="dcterms:W3CDTF">2023-08-03T15:46:00Z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